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2410C" w14:textId="6A0553B6" w:rsidR="008C633A" w:rsidRPr="00DE2E8D" w:rsidRDefault="00000000">
      <w:pPr>
        <w:pStyle w:val="Heading1"/>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Daily Standup – 10/</w:t>
      </w:r>
      <w:r w:rsidR="00653AA8">
        <w:rPr>
          <w:rFonts w:ascii="Times New Roman" w:hAnsi="Times New Roman" w:cs="Times New Roman"/>
          <w:color w:val="000000" w:themeColor="text1"/>
          <w:sz w:val="24"/>
          <w:szCs w:val="24"/>
        </w:rPr>
        <w:t>7</w:t>
      </w:r>
    </w:p>
    <w:p w14:paraId="792648D1" w14:textId="77777777" w:rsidR="008C633A" w:rsidRPr="00DE2E8D" w:rsidRDefault="00000000">
      <w:pPr>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Attendees: Ana Maria Martinez, Angel Duarte, Jaqueline Lizeth Lopez, Jennifer Mesa, Julian Novak</w:t>
      </w:r>
    </w:p>
    <w:p w14:paraId="4CC463A6" w14:textId="0DD8611E" w:rsidR="008C633A" w:rsidRPr="00DE2E8D" w:rsidRDefault="00000000">
      <w:pPr>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 xml:space="preserve">Start time: </w:t>
      </w:r>
      <w:r w:rsidR="00653AA8">
        <w:rPr>
          <w:rFonts w:ascii="Times New Roman" w:hAnsi="Times New Roman" w:cs="Times New Roman"/>
          <w:color w:val="000000" w:themeColor="text1"/>
          <w:sz w:val="24"/>
          <w:szCs w:val="24"/>
        </w:rPr>
        <w:t>7</w:t>
      </w:r>
      <w:r w:rsidR="00DE2E8D">
        <w:rPr>
          <w:rFonts w:ascii="Times New Roman" w:hAnsi="Times New Roman" w:cs="Times New Roman"/>
          <w:color w:val="000000" w:themeColor="text1"/>
          <w:sz w:val="24"/>
          <w:szCs w:val="24"/>
        </w:rPr>
        <w:t>:</w:t>
      </w:r>
      <w:r w:rsidR="00653AA8">
        <w:rPr>
          <w:rFonts w:ascii="Times New Roman" w:hAnsi="Times New Roman" w:cs="Times New Roman"/>
          <w:color w:val="000000" w:themeColor="text1"/>
          <w:sz w:val="24"/>
          <w:szCs w:val="24"/>
        </w:rPr>
        <w:t>15</w:t>
      </w:r>
      <w:r w:rsidRPr="00DE2E8D">
        <w:rPr>
          <w:rFonts w:ascii="Times New Roman" w:hAnsi="Times New Roman" w:cs="Times New Roman"/>
          <w:color w:val="000000" w:themeColor="text1"/>
          <w:sz w:val="24"/>
          <w:szCs w:val="24"/>
        </w:rPr>
        <w:t xml:space="preserve"> PM</w:t>
      </w:r>
    </w:p>
    <w:p w14:paraId="252FBC89" w14:textId="695DDABD" w:rsidR="008C633A" w:rsidRPr="00DE2E8D" w:rsidRDefault="00000000">
      <w:pPr>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End time: 1</w:t>
      </w:r>
      <w:r w:rsidR="00653AA8">
        <w:rPr>
          <w:rFonts w:ascii="Times New Roman" w:hAnsi="Times New Roman" w:cs="Times New Roman"/>
          <w:color w:val="000000" w:themeColor="text1"/>
          <w:sz w:val="24"/>
          <w:szCs w:val="24"/>
        </w:rPr>
        <w:t>0</w:t>
      </w:r>
      <w:r w:rsidRPr="00DE2E8D">
        <w:rPr>
          <w:rFonts w:ascii="Times New Roman" w:hAnsi="Times New Roman" w:cs="Times New Roman"/>
          <w:color w:val="000000" w:themeColor="text1"/>
          <w:sz w:val="24"/>
          <w:szCs w:val="24"/>
        </w:rPr>
        <w:t>:</w:t>
      </w:r>
      <w:r w:rsidR="00466407">
        <w:rPr>
          <w:rFonts w:ascii="Times New Roman" w:hAnsi="Times New Roman" w:cs="Times New Roman"/>
          <w:color w:val="000000" w:themeColor="text1"/>
          <w:sz w:val="24"/>
          <w:szCs w:val="24"/>
        </w:rPr>
        <w:t>20</w:t>
      </w:r>
      <w:r w:rsidRPr="00DE2E8D">
        <w:rPr>
          <w:rFonts w:ascii="Times New Roman" w:hAnsi="Times New Roman" w:cs="Times New Roman"/>
          <w:color w:val="000000" w:themeColor="text1"/>
          <w:sz w:val="24"/>
          <w:szCs w:val="24"/>
        </w:rPr>
        <w:t xml:space="preserve"> PM</w:t>
      </w:r>
    </w:p>
    <w:p w14:paraId="33609675" w14:textId="5333F928" w:rsidR="008C633A" w:rsidRPr="00DE2E8D" w:rsidRDefault="00000000">
      <w:pPr>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All attendees worked for</w:t>
      </w:r>
      <w:r w:rsidR="00DE2E8D">
        <w:rPr>
          <w:rFonts w:ascii="Times New Roman" w:hAnsi="Times New Roman" w:cs="Times New Roman"/>
          <w:color w:val="000000" w:themeColor="text1"/>
          <w:sz w:val="24"/>
          <w:szCs w:val="24"/>
        </w:rPr>
        <w:t xml:space="preserve"> 3</w:t>
      </w:r>
      <w:r w:rsidRPr="00DE2E8D">
        <w:rPr>
          <w:rFonts w:ascii="Times New Roman" w:hAnsi="Times New Roman" w:cs="Times New Roman"/>
          <w:color w:val="000000" w:themeColor="text1"/>
          <w:sz w:val="24"/>
          <w:szCs w:val="24"/>
        </w:rPr>
        <w:t xml:space="preserve"> hour</w:t>
      </w:r>
      <w:r w:rsidR="00DE2E8D">
        <w:rPr>
          <w:rFonts w:ascii="Times New Roman" w:hAnsi="Times New Roman" w:cs="Times New Roman"/>
          <w:color w:val="000000" w:themeColor="text1"/>
          <w:sz w:val="24"/>
          <w:szCs w:val="24"/>
        </w:rPr>
        <w:t>s</w:t>
      </w:r>
      <w:r w:rsidRPr="00DE2E8D">
        <w:rPr>
          <w:rFonts w:ascii="Times New Roman" w:hAnsi="Times New Roman" w:cs="Times New Roman"/>
          <w:color w:val="000000" w:themeColor="text1"/>
          <w:sz w:val="24"/>
          <w:szCs w:val="24"/>
        </w:rPr>
        <w:t>.</w:t>
      </w:r>
    </w:p>
    <w:p w14:paraId="1B78D34F" w14:textId="77777777" w:rsidR="008C633A" w:rsidRPr="00DE2E8D" w:rsidRDefault="008C633A">
      <w:pPr>
        <w:rPr>
          <w:rFonts w:ascii="Times New Roman" w:hAnsi="Times New Roman" w:cs="Times New Roman"/>
          <w:color w:val="000000" w:themeColor="text1"/>
          <w:sz w:val="24"/>
          <w:szCs w:val="24"/>
        </w:rPr>
      </w:pPr>
    </w:p>
    <w:p w14:paraId="054F3826" w14:textId="77777777" w:rsidR="008C633A" w:rsidRPr="00DE2E8D" w:rsidRDefault="00000000">
      <w:pPr>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Meeting Summary:</w:t>
      </w:r>
    </w:p>
    <w:p w14:paraId="4B29B0FE" w14:textId="2ACAF0C8" w:rsidR="008C633A" w:rsidRPr="00DE2E8D" w:rsidRDefault="00000000">
      <w:pPr>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 xml:space="preserve">This was the </w:t>
      </w:r>
      <w:r w:rsidR="007C3B51">
        <w:rPr>
          <w:rFonts w:ascii="Times New Roman" w:hAnsi="Times New Roman" w:cs="Times New Roman"/>
          <w:color w:val="000000" w:themeColor="text1"/>
          <w:sz w:val="24"/>
          <w:szCs w:val="24"/>
        </w:rPr>
        <w:t>fifth</w:t>
      </w:r>
      <w:r w:rsidRPr="00DE2E8D">
        <w:rPr>
          <w:rFonts w:ascii="Times New Roman" w:hAnsi="Times New Roman" w:cs="Times New Roman"/>
          <w:color w:val="000000" w:themeColor="text1"/>
          <w:sz w:val="24"/>
          <w:szCs w:val="24"/>
        </w:rPr>
        <w:t xml:space="preserve"> official standup for the Python game project. The team discussed progress since the previous meeting, reviewed integration between the frontend prototype and backend structure, and coordinated remaining work before the next sprint planning session.</w:t>
      </w:r>
    </w:p>
    <w:p w14:paraId="1977DA0A" w14:textId="77777777" w:rsidR="008C633A" w:rsidRPr="00DE2E8D" w:rsidRDefault="00000000">
      <w:pPr>
        <w:pStyle w:val="ListBullet"/>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Ana Maria Martinez:</w:t>
      </w:r>
    </w:p>
    <w:p w14:paraId="25F47C57" w14:textId="19E607BF" w:rsidR="008C633A" w:rsidRPr="00DE2E8D" w:rsidRDefault="00000000">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 xml:space="preserve">Since the last scrum: </w:t>
      </w:r>
      <w:r w:rsidR="00956C78">
        <w:rPr>
          <w:rFonts w:ascii="Times New Roman" w:hAnsi="Times New Roman" w:cs="Times New Roman"/>
          <w:color w:val="000000" w:themeColor="text1"/>
          <w:sz w:val="24"/>
          <w:szCs w:val="24"/>
        </w:rPr>
        <w:t xml:space="preserve">Began refining the tutorial level flow for testing. </w:t>
      </w:r>
    </w:p>
    <w:p w14:paraId="4B885502" w14:textId="35089D6A" w:rsidR="00956C78" w:rsidRPr="00DE2E8D" w:rsidRDefault="00000000" w:rsidP="00956C78">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 xml:space="preserve">Before next scrum: </w:t>
      </w:r>
      <w:r w:rsidR="00956C78">
        <w:rPr>
          <w:rFonts w:ascii="Times New Roman" w:hAnsi="Times New Roman" w:cs="Times New Roman"/>
          <w:color w:val="000000" w:themeColor="text1"/>
          <w:sz w:val="24"/>
          <w:szCs w:val="24"/>
        </w:rPr>
        <w:t xml:space="preserve">Continue to refine the </w:t>
      </w:r>
      <w:r w:rsidR="00B50388">
        <w:rPr>
          <w:rFonts w:ascii="Times New Roman" w:hAnsi="Times New Roman" w:cs="Times New Roman"/>
          <w:color w:val="000000" w:themeColor="text1"/>
          <w:sz w:val="24"/>
          <w:szCs w:val="24"/>
        </w:rPr>
        <w:t>tutorial,</w:t>
      </w:r>
      <w:r w:rsidR="00956C78">
        <w:rPr>
          <w:rFonts w:ascii="Times New Roman" w:hAnsi="Times New Roman" w:cs="Times New Roman"/>
          <w:color w:val="000000" w:themeColor="text1"/>
          <w:sz w:val="24"/>
          <w:szCs w:val="24"/>
        </w:rPr>
        <w:t xml:space="preserve"> level flow and gather user feedback. </w:t>
      </w:r>
    </w:p>
    <w:p w14:paraId="1685D5F7" w14:textId="77777777" w:rsidR="008C633A" w:rsidRPr="00DE2E8D" w:rsidRDefault="00000000">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Current hurdle: Waiting on backend connections to complete prototype testing.</w:t>
      </w:r>
    </w:p>
    <w:p w14:paraId="276E3402" w14:textId="77777777" w:rsidR="008C633A" w:rsidRPr="00DE2E8D" w:rsidRDefault="00000000">
      <w:pPr>
        <w:pStyle w:val="ListBullet"/>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Angel Duarte:</w:t>
      </w:r>
    </w:p>
    <w:p w14:paraId="49CDEAF2" w14:textId="0E598D83" w:rsidR="008C633A" w:rsidRPr="00DE2E8D" w:rsidRDefault="00000000">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 xml:space="preserve">Since the last scrum: </w:t>
      </w:r>
      <w:r w:rsidR="00E3013B">
        <w:rPr>
          <w:rFonts w:ascii="Times New Roman" w:hAnsi="Times New Roman" w:cs="Times New Roman"/>
          <w:color w:val="000000" w:themeColor="text1"/>
          <w:sz w:val="24"/>
          <w:szCs w:val="24"/>
        </w:rPr>
        <w:t>Optimized data handling for multiple players</w:t>
      </w:r>
    </w:p>
    <w:p w14:paraId="7BBB24EB" w14:textId="751A55C6" w:rsidR="008C633A" w:rsidRPr="00DE2E8D" w:rsidRDefault="00000000">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 xml:space="preserve">Before next scrum: </w:t>
      </w:r>
      <w:r w:rsidR="00E3013B">
        <w:rPr>
          <w:rFonts w:ascii="Times New Roman" w:hAnsi="Times New Roman" w:cs="Times New Roman"/>
          <w:color w:val="000000" w:themeColor="text1"/>
          <w:sz w:val="24"/>
          <w:szCs w:val="24"/>
        </w:rPr>
        <w:t xml:space="preserve">Continue to optimize data handling for players and test autosave. </w:t>
      </w:r>
    </w:p>
    <w:p w14:paraId="558457DC" w14:textId="77777777" w:rsidR="008C633A" w:rsidRPr="00DE2E8D" w:rsidRDefault="00000000">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Current hurdle: Syncing data storage between user accounts and device sessions.</w:t>
      </w:r>
    </w:p>
    <w:p w14:paraId="512B82F0" w14:textId="77777777" w:rsidR="008C633A" w:rsidRPr="00DE2E8D" w:rsidRDefault="00000000">
      <w:pPr>
        <w:pStyle w:val="ListBullet"/>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Jaqueline Lizeth Lopez:</w:t>
      </w:r>
    </w:p>
    <w:p w14:paraId="6D34AAE9" w14:textId="7D7BC625" w:rsidR="008C4B67" w:rsidRPr="008C4B67" w:rsidRDefault="00000000" w:rsidP="008C4B67">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 xml:space="preserve">Since the last scrum: </w:t>
      </w:r>
      <w:r w:rsidR="008C4B67" w:rsidRPr="008C4B67">
        <w:rPr>
          <w:rFonts w:ascii="Times New Roman" w:hAnsi="Times New Roman" w:cs="Times New Roman"/>
          <w:color w:val="000000" w:themeColor="text1"/>
          <w:sz w:val="24"/>
          <w:szCs w:val="24"/>
        </w:rPr>
        <w:t>Began to refine the layout for in-game challenges</w:t>
      </w:r>
    </w:p>
    <w:p w14:paraId="39B10A06" w14:textId="760E4286" w:rsidR="008C4B67" w:rsidRPr="008C4B67" w:rsidRDefault="00000000" w:rsidP="008C4B67">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 xml:space="preserve">Before next scrum: </w:t>
      </w:r>
      <w:r w:rsidR="008C4B67" w:rsidRPr="008C4B67">
        <w:rPr>
          <w:rFonts w:ascii="Times New Roman" w:hAnsi="Times New Roman" w:cs="Times New Roman"/>
          <w:color w:val="000000" w:themeColor="text1"/>
          <w:sz w:val="24"/>
          <w:szCs w:val="24"/>
        </w:rPr>
        <w:t>Continue refining the layout and UI mockups</w:t>
      </w:r>
    </w:p>
    <w:p w14:paraId="71F46F6D" w14:textId="77777777" w:rsidR="008C633A" w:rsidRPr="00DE2E8D" w:rsidRDefault="00000000">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Current hurdle: Ensuring consistent visual feedback across multiple screen resolutions.</w:t>
      </w:r>
    </w:p>
    <w:p w14:paraId="4963941F" w14:textId="77777777" w:rsidR="008C633A" w:rsidRPr="00DE2E8D" w:rsidRDefault="00000000">
      <w:pPr>
        <w:pStyle w:val="ListBullet"/>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Jennifer Mesa:</w:t>
      </w:r>
    </w:p>
    <w:p w14:paraId="164AF690" w14:textId="66E35651" w:rsidR="00562708" w:rsidRPr="00562708" w:rsidRDefault="00000000" w:rsidP="00562708">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lastRenderedPageBreak/>
        <w:t xml:space="preserve">Since the last scrum: </w:t>
      </w:r>
      <w:r w:rsidR="00562708" w:rsidRPr="00562708">
        <w:rPr>
          <w:rFonts w:ascii="Times New Roman" w:hAnsi="Times New Roman" w:cs="Times New Roman"/>
          <w:color w:val="000000" w:themeColor="text1"/>
          <w:sz w:val="24"/>
          <w:szCs w:val="24"/>
        </w:rPr>
        <w:t xml:space="preserve">Began the draft for sprint 3 planning and the documentation with final design. </w:t>
      </w:r>
    </w:p>
    <w:p w14:paraId="16BF24E2" w14:textId="4BF7054F" w:rsidR="008C633A" w:rsidRPr="00DE2E8D" w:rsidRDefault="00000000">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 xml:space="preserve">Before next scrum: </w:t>
      </w:r>
      <w:r w:rsidR="00562708">
        <w:rPr>
          <w:rFonts w:ascii="Times New Roman" w:hAnsi="Times New Roman" w:cs="Times New Roman"/>
          <w:color w:val="000000" w:themeColor="text1"/>
          <w:sz w:val="24"/>
          <w:szCs w:val="24"/>
        </w:rPr>
        <w:t xml:space="preserve">Finalize the drafts and documentation </w:t>
      </w:r>
    </w:p>
    <w:p w14:paraId="3DF6A188" w14:textId="77777777" w:rsidR="008C633A" w:rsidRPr="00DE2E8D" w:rsidRDefault="00000000">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Current hurdle: Coordinating consistent terminology across all documentation sections.</w:t>
      </w:r>
    </w:p>
    <w:p w14:paraId="399FB76C" w14:textId="77777777" w:rsidR="008C633A" w:rsidRPr="00DE2E8D" w:rsidRDefault="00000000">
      <w:pPr>
        <w:pStyle w:val="ListBullet"/>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Julian Novak:</w:t>
      </w:r>
    </w:p>
    <w:p w14:paraId="3F4C7BFB" w14:textId="4472FEC4" w:rsidR="008C633A" w:rsidRPr="00DE2E8D" w:rsidRDefault="00000000">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 xml:space="preserve">Since the last scrum: </w:t>
      </w:r>
      <w:r w:rsidR="001B77F6">
        <w:rPr>
          <w:rFonts w:ascii="Times New Roman" w:hAnsi="Times New Roman" w:cs="Times New Roman"/>
          <w:color w:val="000000" w:themeColor="text1"/>
          <w:sz w:val="24"/>
          <w:szCs w:val="24"/>
        </w:rPr>
        <w:t>Complied with</w:t>
      </w:r>
      <w:r w:rsidR="00B50388">
        <w:rPr>
          <w:rFonts w:ascii="Times New Roman" w:hAnsi="Times New Roman" w:cs="Times New Roman"/>
          <w:color w:val="000000" w:themeColor="text1"/>
          <w:sz w:val="24"/>
          <w:szCs w:val="24"/>
        </w:rPr>
        <w:t xml:space="preserve"> the test results and </w:t>
      </w:r>
      <w:r w:rsidR="00675C9F">
        <w:rPr>
          <w:rFonts w:ascii="Times New Roman" w:hAnsi="Times New Roman" w:cs="Times New Roman"/>
          <w:color w:val="000000" w:themeColor="text1"/>
          <w:sz w:val="24"/>
          <w:szCs w:val="24"/>
        </w:rPr>
        <w:t>investigated</w:t>
      </w:r>
      <w:r w:rsidR="00B50388">
        <w:rPr>
          <w:rFonts w:ascii="Times New Roman" w:hAnsi="Times New Roman" w:cs="Times New Roman"/>
          <w:color w:val="000000" w:themeColor="text1"/>
          <w:sz w:val="24"/>
          <w:szCs w:val="24"/>
        </w:rPr>
        <w:t xml:space="preserve"> any fixes</w:t>
      </w:r>
    </w:p>
    <w:p w14:paraId="2FBBD544" w14:textId="666420A3" w:rsidR="00B50388" w:rsidRPr="001B77F6" w:rsidRDefault="00000000" w:rsidP="001B77F6">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Before next scrum</w:t>
      </w:r>
      <w:r w:rsidR="00675C9F" w:rsidRPr="00DE2E8D">
        <w:rPr>
          <w:rFonts w:ascii="Times New Roman" w:hAnsi="Times New Roman" w:cs="Times New Roman"/>
          <w:color w:val="000000" w:themeColor="text1"/>
          <w:sz w:val="24"/>
          <w:szCs w:val="24"/>
        </w:rPr>
        <w:t xml:space="preserve">: </w:t>
      </w:r>
      <w:r w:rsidR="00675C9F">
        <w:rPr>
          <w:rFonts w:ascii="Times New Roman" w:hAnsi="Times New Roman" w:cs="Times New Roman"/>
          <w:color w:val="000000" w:themeColor="text1"/>
          <w:sz w:val="24"/>
          <w:szCs w:val="24"/>
        </w:rPr>
        <w:t>Propose</w:t>
      </w:r>
      <w:r w:rsidR="001B77F6">
        <w:rPr>
          <w:rFonts w:ascii="Times New Roman" w:hAnsi="Times New Roman" w:cs="Times New Roman"/>
          <w:color w:val="000000" w:themeColor="text1"/>
          <w:sz w:val="24"/>
          <w:szCs w:val="24"/>
        </w:rPr>
        <w:t xml:space="preserve"> any </w:t>
      </w:r>
      <w:r w:rsidR="00B50388" w:rsidRPr="001B77F6">
        <w:rPr>
          <w:rFonts w:ascii="Times New Roman" w:hAnsi="Times New Roman" w:cs="Times New Roman"/>
          <w:color w:val="000000" w:themeColor="text1"/>
          <w:sz w:val="24"/>
          <w:szCs w:val="24"/>
        </w:rPr>
        <w:t xml:space="preserve">fixes </w:t>
      </w:r>
      <w:r w:rsidR="00675C9F">
        <w:rPr>
          <w:rFonts w:ascii="Times New Roman" w:hAnsi="Times New Roman" w:cs="Times New Roman"/>
          <w:color w:val="000000" w:themeColor="text1"/>
          <w:sz w:val="24"/>
          <w:szCs w:val="24"/>
        </w:rPr>
        <w:t>on</w:t>
      </w:r>
      <w:r w:rsidR="00B50388" w:rsidRPr="001B77F6">
        <w:rPr>
          <w:rFonts w:ascii="Times New Roman" w:hAnsi="Times New Roman" w:cs="Times New Roman"/>
          <w:color w:val="000000" w:themeColor="text1"/>
          <w:sz w:val="24"/>
          <w:szCs w:val="24"/>
        </w:rPr>
        <w:t xml:space="preserve"> the test results </w:t>
      </w:r>
    </w:p>
    <w:p w14:paraId="69E29A99" w14:textId="77777777" w:rsidR="008C633A" w:rsidRPr="00DE2E8D" w:rsidRDefault="00000000">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Current hurdle: Limited test sample due to ongoing prototype adjustments.</w:t>
      </w:r>
    </w:p>
    <w:sectPr w:rsidR="008C633A" w:rsidRPr="00DE2E8D"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354353598">
    <w:abstractNumId w:val="8"/>
  </w:num>
  <w:num w:numId="2" w16cid:durableId="1391076983">
    <w:abstractNumId w:val="6"/>
  </w:num>
  <w:num w:numId="3" w16cid:durableId="1564245796">
    <w:abstractNumId w:val="5"/>
  </w:num>
  <w:num w:numId="4" w16cid:durableId="1593853836">
    <w:abstractNumId w:val="4"/>
  </w:num>
  <w:num w:numId="5" w16cid:durableId="1180504405">
    <w:abstractNumId w:val="7"/>
  </w:num>
  <w:num w:numId="6" w16cid:durableId="271477990">
    <w:abstractNumId w:val="3"/>
  </w:num>
  <w:num w:numId="7" w16cid:durableId="1049189069">
    <w:abstractNumId w:val="2"/>
  </w:num>
  <w:num w:numId="8" w16cid:durableId="620578094">
    <w:abstractNumId w:val="1"/>
  </w:num>
  <w:num w:numId="9" w16cid:durableId="1447116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B77F6"/>
    <w:rsid w:val="0029639D"/>
    <w:rsid w:val="00326F90"/>
    <w:rsid w:val="003B75DB"/>
    <w:rsid w:val="00466407"/>
    <w:rsid w:val="004C10FA"/>
    <w:rsid w:val="00562708"/>
    <w:rsid w:val="005B1862"/>
    <w:rsid w:val="00653AA8"/>
    <w:rsid w:val="00675C9F"/>
    <w:rsid w:val="007C3B51"/>
    <w:rsid w:val="008C4B67"/>
    <w:rsid w:val="008C633A"/>
    <w:rsid w:val="00956C78"/>
    <w:rsid w:val="00AA1D8D"/>
    <w:rsid w:val="00B47730"/>
    <w:rsid w:val="00B50388"/>
    <w:rsid w:val="00CB0664"/>
    <w:rsid w:val="00DE2E8D"/>
    <w:rsid w:val="00E3013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E059D9F"/>
  <w14:defaultImageDpi w14:val="300"/>
  <w15:docId w15:val="{89E5AACB-8F83-6344-A154-37BB2B9F6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257</Words>
  <Characters>1465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Jaqueline Lopez</cp:lastModifiedBy>
  <cp:revision>12</cp:revision>
  <dcterms:created xsi:type="dcterms:W3CDTF">2025-10-07T23:23:00Z</dcterms:created>
  <dcterms:modified xsi:type="dcterms:W3CDTF">2025-10-07T23:41:00Z</dcterms:modified>
  <cp:category/>
</cp:coreProperties>
</file>